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A757F" w14:textId="0715A6CE" w:rsidR="00A54F9C" w:rsidRPr="00DC68D8" w:rsidRDefault="002762B0" w:rsidP="00A54F9C">
      <w:pPr>
        <w:pStyle w:val="Nadpis1"/>
        <w:jc w:val="center"/>
        <w:rPr>
          <w:rFonts w:ascii="Segoe UI" w:hAnsi="Segoe UI" w:cs="Segoe UI"/>
          <w:color w:val="auto"/>
          <w:lang w:val="cs-CZ"/>
        </w:rPr>
      </w:pPr>
      <w:r w:rsidRPr="00DC68D8">
        <w:rPr>
          <w:rFonts w:ascii="Segoe UI" w:hAnsi="Segoe UI" w:cs="Segoe UI"/>
          <w:color w:val="auto"/>
          <w:lang w:val="cs-CZ"/>
        </w:rPr>
        <w:t xml:space="preserve">PŘIHLÁŠKA KE ČLENSTVÍ </w:t>
      </w:r>
    </w:p>
    <w:p w14:paraId="6B569EBC" w14:textId="6FDC0AED" w:rsidR="001A4201" w:rsidRPr="00DC68D8" w:rsidRDefault="00960D66" w:rsidP="009C357C">
      <w:pPr>
        <w:pStyle w:val="Bezmezer"/>
        <w:jc w:val="center"/>
        <w:rPr>
          <w:rFonts w:ascii="Segoe UI" w:hAnsi="Segoe UI" w:cs="Segoe UI"/>
          <w:b/>
          <w:bCs/>
          <w:sz w:val="28"/>
          <w:szCs w:val="28"/>
          <w:lang w:val="cs-CZ"/>
        </w:rPr>
      </w:pPr>
      <w:r w:rsidRPr="00DC68D8">
        <w:rPr>
          <w:rFonts w:ascii="Segoe UI" w:hAnsi="Segoe UI" w:cs="Segoe UI"/>
          <w:b/>
          <w:bCs/>
          <w:sz w:val="28"/>
          <w:szCs w:val="28"/>
          <w:highlight w:val="yellow"/>
          <w:lang w:val="cs-CZ"/>
        </w:rPr>
        <w:t>Název ES XXX</w:t>
      </w:r>
      <w:r w:rsidR="001A4201" w:rsidRPr="00DC68D8">
        <w:rPr>
          <w:rFonts w:ascii="Segoe UI" w:hAnsi="Segoe UI" w:cs="Segoe UI"/>
          <w:b/>
          <w:bCs/>
          <w:sz w:val="28"/>
          <w:szCs w:val="28"/>
          <w:highlight w:val="yellow"/>
          <w:lang w:val="cs-CZ"/>
        </w:rPr>
        <w:t>,</w:t>
      </w:r>
      <w:r w:rsidR="001A4201" w:rsidRPr="00DC68D8">
        <w:rPr>
          <w:rFonts w:ascii="Segoe UI" w:hAnsi="Segoe UI" w:cs="Segoe UI"/>
          <w:b/>
          <w:bCs/>
          <w:sz w:val="28"/>
          <w:szCs w:val="28"/>
          <w:lang w:val="cs-CZ"/>
        </w:rPr>
        <w:t xml:space="preserve"> </w:t>
      </w:r>
    </w:p>
    <w:p w14:paraId="39562652" w14:textId="7FDA0DF6" w:rsidR="00A54F9C" w:rsidRPr="00DC68D8" w:rsidRDefault="009C357C" w:rsidP="009C357C">
      <w:pPr>
        <w:pStyle w:val="Bezmezer"/>
        <w:jc w:val="center"/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 xml:space="preserve">Spolek je založen jako forma Energetického společenství </w:t>
      </w:r>
    </w:p>
    <w:p w14:paraId="66158BB8" w14:textId="2EE3A5AA" w:rsidR="009C357C" w:rsidRPr="00DC68D8" w:rsidRDefault="009C357C" w:rsidP="009C357C">
      <w:pPr>
        <w:pStyle w:val="Bezmezer"/>
        <w:jc w:val="center"/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 xml:space="preserve">ve smyslu </w:t>
      </w:r>
      <w:proofErr w:type="spellStart"/>
      <w:r w:rsidRPr="00DC68D8">
        <w:rPr>
          <w:rFonts w:ascii="Segoe UI" w:hAnsi="Segoe UI" w:cs="Segoe UI"/>
          <w:lang w:val="cs-CZ"/>
        </w:rPr>
        <w:t>ust</w:t>
      </w:r>
      <w:proofErr w:type="spellEnd"/>
      <w:r w:rsidRPr="00DC68D8">
        <w:rPr>
          <w:rFonts w:ascii="Segoe UI" w:hAnsi="Segoe UI" w:cs="Segoe UI"/>
          <w:lang w:val="cs-CZ"/>
        </w:rPr>
        <w:t xml:space="preserve">. § 20b odst. </w:t>
      </w:r>
      <w:r w:rsidR="001A4201" w:rsidRPr="00DC68D8">
        <w:rPr>
          <w:rFonts w:ascii="Segoe UI" w:hAnsi="Segoe UI" w:cs="Segoe UI"/>
          <w:lang w:val="cs-CZ"/>
        </w:rPr>
        <w:t>2</w:t>
      </w:r>
      <w:r w:rsidRPr="00DC68D8">
        <w:rPr>
          <w:rFonts w:ascii="Segoe UI" w:hAnsi="Segoe UI" w:cs="Segoe UI"/>
          <w:lang w:val="cs-CZ"/>
        </w:rPr>
        <w:t xml:space="preserve"> zákona č. 458/2000 Sb. (dále jen „energetický zákon“)</w:t>
      </w:r>
    </w:p>
    <w:p w14:paraId="00DE2A9D" w14:textId="77777777" w:rsidR="009C357C" w:rsidRPr="00DC68D8" w:rsidRDefault="009C357C" w:rsidP="009C357C">
      <w:pPr>
        <w:rPr>
          <w:rFonts w:ascii="Segoe UI" w:hAnsi="Segoe UI" w:cs="Segoe UI"/>
          <w:lang w:val="cs-CZ"/>
        </w:rPr>
      </w:pPr>
    </w:p>
    <w:p w14:paraId="38F8F9F5" w14:textId="6AD37EE1" w:rsidR="0065638F" w:rsidRPr="00DC68D8" w:rsidRDefault="0065638F" w:rsidP="0065638F">
      <w:pPr>
        <w:pStyle w:val="Nadpis3"/>
        <w:rPr>
          <w:rFonts w:ascii="Segoe UI" w:hAnsi="Segoe UI" w:cs="Segoe UI"/>
          <w:color w:val="auto"/>
          <w:lang w:val="cs-CZ"/>
        </w:rPr>
      </w:pPr>
      <w:r w:rsidRPr="00DC68D8">
        <w:rPr>
          <w:rFonts w:ascii="Segoe UI" w:hAnsi="Segoe UI" w:cs="Segoe UI"/>
          <w:color w:val="auto"/>
          <w:lang w:val="cs-CZ"/>
        </w:rPr>
        <w:t>Údaje žadatele:</w:t>
      </w:r>
    </w:p>
    <w:p w14:paraId="4299F762" w14:textId="4C2FF0A0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Jméno a příjmení</w:t>
      </w:r>
      <w:r w:rsidR="002E3D44" w:rsidRPr="00DC68D8">
        <w:rPr>
          <w:rFonts w:ascii="Segoe UI" w:hAnsi="Segoe UI" w:cs="Segoe UI"/>
          <w:lang w:val="cs-CZ"/>
        </w:rPr>
        <w:t xml:space="preserve"> (Obchodní firma)</w:t>
      </w:r>
      <w:r w:rsidRPr="00DC68D8">
        <w:rPr>
          <w:rFonts w:ascii="Segoe UI" w:hAnsi="Segoe UI" w:cs="Segoe UI"/>
          <w:lang w:val="cs-CZ"/>
        </w:rPr>
        <w:t>: ____________________________________________</w:t>
      </w:r>
    </w:p>
    <w:p w14:paraId="27B43A1A" w14:textId="6DE6757C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Datum narození</w:t>
      </w:r>
      <w:r w:rsidR="002E3D44" w:rsidRPr="00DC68D8">
        <w:rPr>
          <w:rFonts w:ascii="Segoe UI" w:hAnsi="Segoe UI" w:cs="Segoe UI"/>
          <w:lang w:val="cs-CZ"/>
        </w:rPr>
        <w:t xml:space="preserve"> (Sídlo)</w:t>
      </w:r>
      <w:r w:rsidRPr="00DC68D8">
        <w:rPr>
          <w:rFonts w:ascii="Segoe UI" w:hAnsi="Segoe UI" w:cs="Segoe UI"/>
          <w:lang w:val="cs-CZ"/>
        </w:rPr>
        <w:t>: _____________________________________________</w:t>
      </w:r>
    </w:p>
    <w:p w14:paraId="4825C692" w14:textId="16CA54D0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Bydliště</w:t>
      </w:r>
      <w:r w:rsidR="002E3D44" w:rsidRPr="00DC68D8">
        <w:rPr>
          <w:rFonts w:ascii="Segoe UI" w:hAnsi="Segoe UI" w:cs="Segoe UI"/>
          <w:lang w:val="cs-CZ"/>
        </w:rPr>
        <w:t>(sídlo)</w:t>
      </w:r>
      <w:r w:rsidRPr="00DC68D8">
        <w:rPr>
          <w:rFonts w:ascii="Segoe UI" w:hAnsi="Segoe UI" w:cs="Segoe UI"/>
          <w:lang w:val="cs-CZ"/>
        </w:rPr>
        <w:t>: ____________________________________________________</w:t>
      </w:r>
    </w:p>
    <w:p w14:paraId="6C3FA1AF" w14:textId="77777777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E-mail: ___________________________ Tel.: _____________________</w:t>
      </w:r>
    </w:p>
    <w:p w14:paraId="71708057" w14:textId="4F4F9CF4" w:rsidR="002E3D44" w:rsidRPr="00DC68D8" w:rsidRDefault="002E3D44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 xml:space="preserve">Jednající </w:t>
      </w:r>
      <w:proofErr w:type="gramStart"/>
      <w:r w:rsidRPr="00DC68D8">
        <w:rPr>
          <w:rFonts w:ascii="Segoe UI" w:hAnsi="Segoe UI" w:cs="Segoe UI"/>
          <w:lang w:val="cs-CZ"/>
        </w:rPr>
        <w:t>osoba:_</w:t>
      </w:r>
      <w:proofErr w:type="gramEnd"/>
      <w:r w:rsidRPr="00DC68D8">
        <w:rPr>
          <w:rFonts w:ascii="Segoe UI" w:hAnsi="Segoe UI" w:cs="Segoe UI"/>
          <w:lang w:val="cs-CZ"/>
        </w:rPr>
        <w:t>_______________________________</w:t>
      </w:r>
    </w:p>
    <w:p w14:paraId="602A9DD3" w14:textId="77777777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Právní forma:</w:t>
      </w:r>
    </w:p>
    <w:p w14:paraId="5DF58D2E" w14:textId="77777777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 Emoji" w:hAnsi="Segoe UI Emoji" w:cs="Segoe UI Emoji"/>
          <w:lang w:val="cs-CZ"/>
        </w:rPr>
        <w:t>⬜</w:t>
      </w:r>
      <w:r w:rsidRPr="00DC68D8">
        <w:rPr>
          <w:rFonts w:ascii="Segoe UI" w:hAnsi="Segoe UI" w:cs="Segoe UI"/>
          <w:lang w:val="cs-CZ"/>
        </w:rPr>
        <w:t xml:space="preserve"> Fyzická osoba nepodnikající</w:t>
      </w:r>
    </w:p>
    <w:p w14:paraId="3035FC46" w14:textId="77777777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 Emoji" w:hAnsi="Segoe UI Emoji" w:cs="Segoe UI Emoji"/>
          <w:lang w:val="cs-CZ"/>
        </w:rPr>
        <w:t>⬜</w:t>
      </w:r>
      <w:r w:rsidRPr="00DC68D8">
        <w:rPr>
          <w:rFonts w:ascii="Segoe UI" w:hAnsi="Segoe UI" w:cs="Segoe UI"/>
          <w:lang w:val="cs-CZ"/>
        </w:rPr>
        <w:t xml:space="preserve"> Fyzická osoba podnikající</w:t>
      </w:r>
    </w:p>
    <w:p w14:paraId="221BC5C0" w14:textId="77777777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 Emoji" w:hAnsi="Segoe UI Emoji" w:cs="Segoe UI Emoji"/>
          <w:lang w:val="cs-CZ"/>
        </w:rPr>
        <w:t>⬜</w:t>
      </w:r>
      <w:r w:rsidRPr="00DC68D8">
        <w:rPr>
          <w:rFonts w:ascii="Segoe UI" w:hAnsi="Segoe UI" w:cs="Segoe UI"/>
          <w:lang w:val="cs-CZ"/>
        </w:rPr>
        <w:t xml:space="preserve"> Malý/střední/velký podnik</w:t>
      </w:r>
    </w:p>
    <w:p w14:paraId="1E7E12B2" w14:textId="77777777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 Emoji" w:hAnsi="Segoe UI Emoji" w:cs="Segoe UI Emoji"/>
          <w:lang w:val="cs-CZ"/>
        </w:rPr>
        <w:t>⬜</w:t>
      </w:r>
      <w:r w:rsidRPr="00DC68D8">
        <w:rPr>
          <w:rFonts w:ascii="Segoe UI" w:hAnsi="Segoe UI" w:cs="Segoe UI"/>
          <w:lang w:val="cs-CZ"/>
        </w:rPr>
        <w:t xml:space="preserve"> Územní samosprávný celek / dobrovolný svazek obcí</w:t>
      </w:r>
    </w:p>
    <w:p w14:paraId="659FF620" w14:textId="77777777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 Emoji" w:hAnsi="Segoe UI Emoji" w:cs="Segoe UI Emoji"/>
          <w:lang w:val="cs-CZ"/>
        </w:rPr>
        <w:t>⬜</w:t>
      </w:r>
      <w:r w:rsidRPr="00DC68D8">
        <w:rPr>
          <w:rFonts w:ascii="Segoe UI" w:hAnsi="Segoe UI" w:cs="Segoe UI"/>
          <w:lang w:val="cs-CZ"/>
        </w:rPr>
        <w:t xml:space="preserve"> Jiná příspěvková organizace ÚSC, která není podnikem</w:t>
      </w:r>
    </w:p>
    <w:p w14:paraId="44B2240F" w14:textId="6FB004FD" w:rsidR="0065638F" w:rsidRPr="00DC68D8" w:rsidRDefault="0065638F" w:rsidP="0065638F">
      <w:pPr>
        <w:pStyle w:val="Nadpis3"/>
        <w:rPr>
          <w:rFonts w:ascii="Segoe UI" w:hAnsi="Segoe UI" w:cs="Segoe UI"/>
          <w:color w:val="auto"/>
          <w:lang w:val="cs-CZ"/>
        </w:rPr>
      </w:pPr>
      <w:r w:rsidRPr="00DC68D8">
        <w:rPr>
          <w:rFonts w:ascii="Segoe UI" w:hAnsi="Segoe UI" w:cs="Segoe UI"/>
          <w:color w:val="auto"/>
          <w:lang w:val="cs-CZ"/>
        </w:rPr>
        <w:t xml:space="preserve">Technické údaje </w:t>
      </w:r>
    </w:p>
    <w:p w14:paraId="011E25A6" w14:textId="77777777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Odběrné místo:</w:t>
      </w:r>
    </w:p>
    <w:p w14:paraId="7C970EBE" w14:textId="77777777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EAN kód: _________________________________________________</w:t>
      </w:r>
    </w:p>
    <w:p w14:paraId="4A1D8D21" w14:textId="77777777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Poloha: __________________________________________________</w:t>
      </w:r>
    </w:p>
    <w:p w14:paraId="6ABC04FA" w14:textId="77777777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Zdroj elektřiny (pokud existuje):</w:t>
      </w:r>
    </w:p>
    <w:p w14:paraId="4A17CA6E" w14:textId="77777777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Typ zdroje: _______________________________________________</w:t>
      </w:r>
    </w:p>
    <w:p w14:paraId="0DBDAF1D" w14:textId="77777777" w:rsidR="0065638F" w:rsidRPr="00DC68D8" w:rsidRDefault="0065638F" w:rsidP="0065638F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Instalovaný výkon: ________________________________________</w:t>
      </w:r>
    </w:p>
    <w:p w14:paraId="654F944B" w14:textId="4EB763F1" w:rsidR="0065638F" w:rsidRPr="00DC68D8" w:rsidRDefault="0065638F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lastRenderedPageBreak/>
        <w:t>Poloha zdroje: ____________________________________________</w:t>
      </w:r>
    </w:p>
    <w:p w14:paraId="5F816AB3" w14:textId="77777777" w:rsidR="008135A8" w:rsidRPr="00DC68D8" w:rsidRDefault="002762B0">
      <w:pPr>
        <w:pStyle w:val="Nadpis3"/>
        <w:rPr>
          <w:rFonts w:ascii="Segoe UI" w:hAnsi="Segoe UI" w:cs="Segoe UI"/>
          <w:color w:val="auto"/>
          <w:lang w:val="cs-CZ"/>
        </w:rPr>
      </w:pPr>
      <w:r w:rsidRPr="00DC68D8">
        <w:rPr>
          <w:rFonts w:ascii="Segoe UI" w:hAnsi="Segoe UI" w:cs="Segoe UI"/>
          <w:color w:val="auto"/>
          <w:lang w:val="cs-CZ"/>
        </w:rPr>
        <w:t>Druhy členství</w:t>
      </w:r>
    </w:p>
    <w:p w14:paraId="02E739BC" w14:textId="2BB8F0F3" w:rsidR="008135A8" w:rsidRPr="00DC68D8" w:rsidRDefault="002E3D44" w:rsidP="00DC68D8">
      <w:pPr>
        <w:pStyle w:val="Odstavecseseznamem"/>
        <w:numPr>
          <w:ilvl w:val="0"/>
          <w:numId w:val="11"/>
        </w:numPr>
        <w:jc w:val="both"/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Členství s hlasovacím právem (fyzické osoby, malé podniky, územní samosprávné celky, příspěvkové organizace</w:t>
      </w:r>
    </w:p>
    <w:p w14:paraId="7B9E9991" w14:textId="39ACF1FC" w:rsidR="008135A8" w:rsidRPr="00DC68D8" w:rsidRDefault="002E3D44" w:rsidP="00DC68D8">
      <w:pPr>
        <w:pStyle w:val="Odstavecseseznamem"/>
        <w:numPr>
          <w:ilvl w:val="0"/>
          <w:numId w:val="11"/>
        </w:num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Členství bez hlasovacího práva (střední a velké podniky)</w:t>
      </w:r>
      <w:r w:rsidR="006B42AE" w:rsidRPr="00DC68D8">
        <w:rPr>
          <w:rFonts w:ascii="Segoe UI" w:hAnsi="Segoe UI" w:cs="Segoe UI"/>
          <w:lang w:val="cs-CZ"/>
        </w:rPr>
        <w:t xml:space="preserve"> </w:t>
      </w:r>
    </w:p>
    <w:p w14:paraId="3C388723" w14:textId="7AD51C1E" w:rsidR="008135A8" w:rsidRPr="00DC68D8" w:rsidRDefault="002762B0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V __________________</w:t>
      </w:r>
      <w:r w:rsidR="00EB256F" w:rsidRPr="00DC68D8">
        <w:rPr>
          <w:rFonts w:ascii="Segoe UI" w:hAnsi="Segoe UI" w:cs="Segoe UI"/>
          <w:lang w:val="cs-CZ"/>
        </w:rPr>
        <w:t xml:space="preserve">          </w:t>
      </w:r>
      <w:r w:rsidRPr="00DC68D8">
        <w:rPr>
          <w:rFonts w:ascii="Segoe UI" w:hAnsi="Segoe UI" w:cs="Segoe UI"/>
          <w:lang w:val="cs-CZ"/>
        </w:rPr>
        <w:t xml:space="preserve"> dne ________________</w:t>
      </w:r>
    </w:p>
    <w:p w14:paraId="54156784" w14:textId="1AA0F0B5" w:rsidR="0065638F" w:rsidRPr="00DC68D8" w:rsidRDefault="002762B0" w:rsidP="002E3D44">
      <w:pPr>
        <w:jc w:val="right"/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 xml:space="preserve">Podpis </w:t>
      </w:r>
      <w:proofErr w:type="gramStart"/>
      <w:r w:rsidRPr="00DC68D8">
        <w:rPr>
          <w:rFonts w:ascii="Segoe UI" w:hAnsi="Segoe UI" w:cs="Segoe UI"/>
          <w:lang w:val="cs-CZ"/>
        </w:rPr>
        <w:t xml:space="preserve">žadatele: </w:t>
      </w:r>
      <w:r w:rsidR="00EB256F" w:rsidRPr="00DC68D8">
        <w:rPr>
          <w:rFonts w:ascii="Segoe UI" w:hAnsi="Segoe UI" w:cs="Segoe UI"/>
          <w:lang w:val="cs-CZ"/>
        </w:rPr>
        <w:t xml:space="preserve">  </w:t>
      </w:r>
      <w:proofErr w:type="gramEnd"/>
      <w:r w:rsidR="00EB256F" w:rsidRPr="00DC68D8">
        <w:rPr>
          <w:rFonts w:ascii="Segoe UI" w:hAnsi="Segoe UI" w:cs="Segoe UI"/>
          <w:lang w:val="cs-CZ"/>
        </w:rPr>
        <w:t xml:space="preserve">          </w:t>
      </w:r>
      <w:r w:rsidRPr="00DC68D8">
        <w:rPr>
          <w:rFonts w:ascii="Segoe UI" w:hAnsi="Segoe UI" w:cs="Segoe UI"/>
          <w:lang w:val="cs-CZ"/>
        </w:rPr>
        <w:t>__________________________</w:t>
      </w:r>
    </w:p>
    <w:p w14:paraId="62180E78" w14:textId="77777777" w:rsidR="0065638F" w:rsidRPr="00DC68D8" w:rsidRDefault="0065638F" w:rsidP="002E3D44">
      <w:pPr>
        <w:rPr>
          <w:rFonts w:ascii="Segoe UI" w:hAnsi="Segoe UI" w:cs="Segoe UI"/>
          <w:b/>
          <w:bCs/>
          <w:lang w:val="cs-CZ"/>
        </w:rPr>
      </w:pPr>
      <w:r w:rsidRPr="00DC68D8">
        <w:rPr>
          <w:rFonts w:ascii="Segoe UI" w:hAnsi="Segoe UI" w:cs="Segoe UI"/>
          <w:b/>
          <w:bCs/>
          <w:lang w:val="cs-CZ"/>
        </w:rPr>
        <w:t>Prohlášení:</w:t>
      </w:r>
    </w:p>
    <w:p w14:paraId="2F665518" w14:textId="77777777" w:rsidR="002E3D44" w:rsidRPr="00DC68D8" w:rsidRDefault="002762B0" w:rsidP="002E3D44">
      <w:pPr>
        <w:pStyle w:val="Bezmezer"/>
        <w:jc w:val="both"/>
        <w:rPr>
          <w:rFonts w:ascii="Segoe UI" w:hAnsi="Segoe UI" w:cs="Segoe UI"/>
          <w:lang w:val="cs-CZ"/>
        </w:rPr>
      </w:pPr>
      <w:r w:rsidRPr="00DC68D8">
        <w:rPr>
          <w:rFonts w:ascii="Segoe UI Symbol" w:hAnsi="Segoe UI Symbol" w:cs="Segoe UI Symbol"/>
          <w:lang w:val="cs-CZ"/>
        </w:rPr>
        <w:t>☐</w:t>
      </w:r>
      <w:r w:rsidRPr="00DC68D8">
        <w:rPr>
          <w:rFonts w:ascii="Segoe UI" w:hAnsi="Segoe UI" w:cs="Segoe UI"/>
          <w:lang w:val="cs-CZ"/>
        </w:rPr>
        <w:t xml:space="preserve"> Prohlašuji, že jsem si přečetl </w:t>
      </w:r>
      <w:r w:rsidR="002E3D44" w:rsidRPr="00DC68D8">
        <w:rPr>
          <w:rFonts w:ascii="Segoe UI" w:hAnsi="Segoe UI" w:cs="Segoe UI"/>
          <w:lang w:val="cs-CZ"/>
        </w:rPr>
        <w:t>Prohlašuji, že jsem/jsme se seznámil se Stanovami spolku a dalšími interními předpisy týkajícími se členů spolku, a to zejména:</w:t>
      </w:r>
    </w:p>
    <w:p w14:paraId="03DB3F55" w14:textId="77777777" w:rsidR="002E3D44" w:rsidRPr="00DC68D8" w:rsidRDefault="002E3D44" w:rsidP="002E3D44">
      <w:pPr>
        <w:pStyle w:val="Bezmezer"/>
        <w:numPr>
          <w:ilvl w:val="0"/>
          <w:numId w:val="10"/>
        </w:numPr>
        <w:jc w:val="both"/>
        <w:rPr>
          <w:rFonts w:ascii="Segoe UI" w:hAnsi="Segoe UI" w:cs="Segoe UI"/>
          <w:highlight w:val="yellow"/>
          <w:lang w:val="cs-CZ"/>
        </w:rPr>
      </w:pPr>
      <w:r w:rsidRPr="00DC68D8">
        <w:rPr>
          <w:rFonts w:ascii="Segoe UI" w:hAnsi="Segoe UI" w:cs="Segoe UI"/>
          <w:highlight w:val="yellow"/>
          <w:lang w:val="cs-CZ"/>
        </w:rPr>
        <w:t>Směrnicí č. 1 k úpravě sdílení elektřiny v rámci spolku</w:t>
      </w:r>
    </w:p>
    <w:p w14:paraId="0D19608C" w14:textId="77777777" w:rsidR="002E3D44" w:rsidRPr="00DC68D8" w:rsidRDefault="002E3D44" w:rsidP="002E3D44">
      <w:pPr>
        <w:pStyle w:val="Bezmezer"/>
        <w:numPr>
          <w:ilvl w:val="0"/>
          <w:numId w:val="10"/>
        </w:numPr>
        <w:jc w:val="both"/>
        <w:rPr>
          <w:rFonts w:ascii="Segoe UI" w:hAnsi="Segoe UI" w:cs="Segoe UI"/>
          <w:highlight w:val="yellow"/>
          <w:lang w:val="cs-CZ"/>
        </w:rPr>
      </w:pPr>
      <w:r w:rsidRPr="00DC68D8">
        <w:rPr>
          <w:rFonts w:ascii="Segoe UI" w:hAnsi="Segoe UI" w:cs="Segoe UI"/>
          <w:highlight w:val="yellow"/>
          <w:lang w:val="cs-CZ"/>
        </w:rPr>
        <w:t>Směrnicí č. 2 k úpravě vyúčtování sdílené elektřiny a aktuálními cenovými podmínkami sdílení elektřiny v rámci spolku</w:t>
      </w:r>
    </w:p>
    <w:p w14:paraId="07C5A046" w14:textId="77777777" w:rsidR="002E3D44" w:rsidRPr="00DC68D8" w:rsidRDefault="002E3D44" w:rsidP="002E3D44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a zavazuji se je dodržovat.</w:t>
      </w:r>
    </w:p>
    <w:p w14:paraId="4F603E5D" w14:textId="7F2A3AED" w:rsidR="008135A8" w:rsidRPr="00DC68D8" w:rsidRDefault="002762B0" w:rsidP="002E3D44">
      <w:pPr>
        <w:jc w:val="both"/>
        <w:rPr>
          <w:rFonts w:ascii="Segoe UI" w:hAnsi="Segoe UI" w:cs="Segoe UI"/>
          <w:lang w:val="cs-CZ"/>
        </w:rPr>
      </w:pPr>
      <w:r w:rsidRPr="00DC68D8">
        <w:rPr>
          <w:rFonts w:ascii="Segoe UI Symbol" w:hAnsi="Segoe UI Symbol" w:cs="Segoe UI Symbol"/>
          <w:lang w:val="cs-CZ"/>
        </w:rPr>
        <w:t>☐</w:t>
      </w:r>
      <w:r w:rsidRPr="00DC68D8">
        <w:rPr>
          <w:rFonts w:ascii="Segoe UI" w:hAnsi="Segoe UI" w:cs="Segoe UI"/>
          <w:lang w:val="cs-CZ"/>
        </w:rPr>
        <w:t xml:space="preserve"> Souhlasím se zpracováním osobních údajů spolkem</w:t>
      </w:r>
      <w:r w:rsidR="002E3D44" w:rsidRPr="00DC68D8">
        <w:rPr>
          <w:rFonts w:ascii="Segoe UI" w:hAnsi="Segoe UI" w:cs="Segoe UI"/>
          <w:lang w:val="cs-CZ"/>
        </w:rPr>
        <w:t xml:space="preserve"> </w:t>
      </w:r>
      <w:r w:rsidR="00960D66" w:rsidRPr="00DC68D8">
        <w:rPr>
          <w:rFonts w:ascii="Segoe UI" w:hAnsi="Segoe UI" w:cs="Segoe UI"/>
          <w:highlight w:val="yellow"/>
          <w:lang w:val="cs-CZ"/>
        </w:rPr>
        <w:t>XXXXX</w:t>
      </w:r>
      <w:r w:rsidR="001A4201" w:rsidRPr="00DC68D8">
        <w:rPr>
          <w:rFonts w:ascii="Segoe UI" w:hAnsi="Segoe UI" w:cs="Segoe UI"/>
          <w:lang w:val="cs-CZ"/>
        </w:rPr>
        <w:t xml:space="preserve">, </w:t>
      </w:r>
      <w:r w:rsidRPr="00DC68D8">
        <w:rPr>
          <w:rFonts w:ascii="Segoe UI" w:hAnsi="Segoe UI" w:cs="Segoe UI"/>
          <w:lang w:val="cs-CZ"/>
        </w:rPr>
        <w:t>za účelem evidence členství, komunikace a plnění závazků dle GDPR a zákona č. 110/2019 Sb., o zpracování osobních údajů.</w:t>
      </w:r>
    </w:p>
    <w:p w14:paraId="3A455FE2" w14:textId="77777777" w:rsidR="008135A8" w:rsidRPr="00DC68D8" w:rsidRDefault="002762B0" w:rsidP="002E3D44">
      <w:pPr>
        <w:jc w:val="both"/>
        <w:rPr>
          <w:rFonts w:ascii="Segoe UI" w:hAnsi="Segoe UI" w:cs="Segoe UI"/>
          <w:lang w:val="cs-CZ"/>
        </w:rPr>
      </w:pPr>
      <w:r w:rsidRPr="00DC68D8">
        <w:rPr>
          <w:rFonts w:ascii="Segoe UI Symbol" w:hAnsi="Segoe UI Symbol" w:cs="Segoe UI Symbol"/>
          <w:lang w:val="cs-CZ"/>
        </w:rPr>
        <w:t>☐</w:t>
      </w:r>
      <w:r w:rsidRPr="00DC68D8">
        <w:rPr>
          <w:rFonts w:ascii="Segoe UI" w:hAnsi="Segoe UI" w:cs="Segoe UI"/>
          <w:lang w:val="cs-CZ"/>
        </w:rPr>
        <w:t xml:space="preserve"> Beru na vědomí, že spolek vede neveřejný seznam členů, kde budou uvedeny mé identifikační údaje, a že mé údaje budou zpracovávány pouze v rozsahu nezbytném pro výkon činnosti spolku.</w:t>
      </w:r>
    </w:p>
    <w:p w14:paraId="127C42BC" w14:textId="77777777" w:rsidR="008135A8" w:rsidRPr="00DC68D8" w:rsidRDefault="002762B0" w:rsidP="002E3D44">
      <w:pPr>
        <w:jc w:val="both"/>
        <w:rPr>
          <w:rFonts w:ascii="Segoe UI" w:hAnsi="Segoe UI" w:cs="Segoe UI"/>
          <w:lang w:val="cs-CZ"/>
        </w:rPr>
      </w:pPr>
      <w:r w:rsidRPr="00DC68D8">
        <w:rPr>
          <w:rFonts w:ascii="Segoe UI Symbol" w:hAnsi="Segoe UI Symbol" w:cs="Segoe UI Symbol"/>
          <w:lang w:val="cs-CZ"/>
        </w:rPr>
        <w:t>☐</w:t>
      </w:r>
      <w:r w:rsidRPr="00DC68D8">
        <w:rPr>
          <w:rFonts w:ascii="Segoe UI" w:hAnsi="Segoe UI" w:cs="Segoe UI"/>
          <w:lang w:val="cs-CZ"/>
        </w:rPr>
        <w:t xml:space="preserve"> Zavazuji se dodržovat stanovy spolku a veškeré vnitřní předpisy, rozhodnutí členské schůze a výboru spolku.</w:t>
      </w:r>
    </w:p>
    <w:p w14:paraId="4418F3C6" w14:textId="77777777" w:rsidR="008135A8" w:rsidRPr="00DC68D8" w:rsidRDefault="002762B0" w:rsidP="002E3D44">
      <w:pPr>
        <w:jc w:val="both"/>
        <w:rPr>
          <w:rFonts w:ascii="Segoe UI" w:hAnsi="Segoe UI" w:cs="Segoe UI"/>
          <w:lang w:val="cs-CZ"/>
        </w:rPr>
      </w:pPr>
      <w:r w:rsidRPr="00DC68D8">
        <w:rPr>
          <w:rFonts w:ascii="Segoe UI Symbol" w:hAnsi="Segoe UI Symbol" w:cs="Segoe UI Symbol"/>
          <w:lang w:val="cs-CZ"/>
        </w:rPr>
        <w:t>☐</w:t>
      </w:r>
      <w:r w:rsidRPr="00DC68D8">
        <w:rPr>
          <w:rFonts w:ascii="Segoe UI" w:hAnsi="Segoe UI" w:cs="Segoe UI"/>
          <w:lang w:val="cs-CZ"/>
        </w:rPr>
        <w:t xml:space="preserve"> Souhlasím s elektronickou komunikací mezi mnou a spolkem, včetně doručování rozhodnutí e-mailem na výše uvedenou adresu.</w:t>
      </w:r>
    </w:p>
    <w:p w14:paraId="0C4CC5BB" w14:textId="77777777" w:rsidR="008135A8" w:rsidRPr="00DC68D8" w:rsidRDefault="002762B0" w:rsidP="002E3D44">
      <w:pPr>
        <w:jc w:val="both"/>
        <w:rPr>
          <w:rFonts w:ascii="Segoe UI" w:hAnsi="Segoe UI" w:cs="Segoe UI"/>
          <w:lang w:val="cs-CZ"/>
        </w:rPr>
      </w:pPr>
      <w:r w:rsidRPr="00DC68D8">
        <w:rPr>
          <w:rFonts w:ascii="Segoe UI Symbol" w:hAnsi="Segoe UI Symbol" w:cs="Segoe UI Symbol"/>
          <w:lang w:val="cs-CZ"/>
        </w:rPr>
        <w:t>☐</w:t>
      </w:r>
      <w:r w:rsidRPr="00DC68D8">
        <w:rPr>
          <w:rFonts w:ascii="Segoe UI" w:hAnsi="Segoe UI" w:cs="Segoe UI"/>
          <w:lang w:val="cs-CZ"/>
        </w:rPr>
        <w:t xml:space="preserve"> Prohlašuji, že mé aktivity nejsou v rozporu s účelem a posláním spolku.</w:t>
      </w:r>
    </w:p>
    <w:p w14:paraId="784A3F64" w14:textId="77777777" w:rsidR="008135A8" w:rsidRPr="00DC68D8" w:rsidRDefault="002762B0" w:rsidP="002E3D44">
      <w:pPr>
        <w:jc w:val="both"/>
        <w:rPr>
          <w:rFonts w:ascii="Segoe UI" w:hAnsi="Segoe UI" w:cs="Segoe UI"/>
          <w:lang w:val="cs-CZ"/>
        </w:rPr>
      </w:pPr>
      <w:r w:rsidRPr="00DC68D8">
        <w:rPr>
          <w:rFonts w:ascii="Segoe UI Symbol" w:hAnsi="Segoe UI Symbol" w:cs="Segoe UI Symbol"/>
          <w:lang w:val="cs-CZ"/>
        </w:rPr>
        <w:t>☐</w:t>
      </w:r>
      <w:r w:rsidRPr="00DC68D8">
        <w:rPr>
          <w:rFonts w:ascii="Segoe UI" w:hAnsi="Segoe UI" w:cs="Segoe UI"/>
          <w:lang w:val="cs-CZ"/>
        </w:rPr>
        <w:t xml:space="preserve"> Souhlasím s tím, že v případě ukončení členství budou mé osobní údaje uchovány pouze v souladu s platnou legislativou a vnitřními předpisy spolku.</w:t>
      </w:r>
    </w:p>
    <w:p w14:paraId="63F118A9" w14:textId="77777777" w:rsidR="002E3D44" w:rsidRPr="00DC68D8" w:rsidRDefault="00EB256F" w:rsidP="002E3D44">
      <w:pPr>
        <w:jc w:val="both"/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Beru na vědomí, že:</w:t>
      </w:r>
    </w:p>
    <w:p w14:paraId="70D3A16B" w14:textId="77777777" w:rsidR="002E3D44" w:rsidRPr="00DC68D8" w:rsidRDefault="00EB256F" w:rsidP="002E3D44">
      <w:pPr>
        <w:pStyle w:val="Odstavecseseznamem"/>
        <w:numPr>
          <w:ilvl w:val="0"/>
          <w:numId w:val="10"/>
        </w:numPr>
        <w:jc w:val="both"/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Přihláška je platná pouze při úplném vyplnění údajů.</w:t>
      </w:r>
    </w:p>
    <w:p w14:paraId="324F82DC" w14:textId="3925F477" w:rsidR="00EB256F" w:rsidRPr="00DC68D8" w:rsidRDefault="00EB256F" w:rsidP="002E3D44">
      <w:pPr>
        <w:pStyle w:val="Odstavecseseznamem"/>
        <w:numPr>
          <w:ilvl w:val="0"/>
          <w:numId w:val="10"/>
        </w:numPr>
        <w:jc w:val="both"/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V případě nesplnění příspěvkové povinnosti může být člen vyloučen.</w:t>
      </w:r>
    </w:p>
    <w:p w14:paraId="7C05EB84" w14:textId="77777777" w:rsidR="00EB256F" w:rsidRPr="00DC68D8" w:rsidRDefault="00EB256F" w:rsidP="00EB256F">
      <w:pPr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V __________________ dne ________________</w:t>
      </w:r>
    </w:p>
    <w:p w14:paraId="0A291FD1" w14:textId="77777777" w:rsidR="00EB256F" w:rsidRPr="00DC68D8" w:rsidRDefault="00EB256F" w:rsidP="002E3D44">
      <w:pPr>
        <w:jc w:val="right"/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Podpis žadatele: __________________________</w:t>
      </w:r>
    </w:p>
    <w:p w14:paraId="5EB5053C" w14:textId="77777777" w:rsidR="0065638F" w:rsidRPr="00DC68D8" w:rsidRDefault="0065638F" w:rsidP="0065638F">
      <w:pPr>
        <w:pStyle w:val="Nadpis3"/>
        <w:rPr>
          <w:rFonts w:ascii="Segoe UI" w:hAnsi="Segoe UI" w:cs="Segoe UI"/>
          <w:color w:val="auto"/>
          <w:lang w:val="cs-CZ"/>
        </w:rPr>
      </w:pPr>
      <w:r w:rsidRPr="00DC68D8">
        <w:rPr>
          <w:rFonts w:ascii="Segoe UI" w:hAnsi="Segoe UI" w:cs="Segoe UI"/>
          <w:color w:val="auto"/>
          <w:lang w:val="cs-CZ"/>
        </w:rPr>
        <w:t>Pro potřeby spolku:</w:t>
      </w:r>
    </w:p>
    <w:p w14:paraId="6196A6E0" w14:textId="77777777" w:rsidR="0065638F" w:rsidRPr="00DC68D8" w:rsidRDefault="0065638F" w:rsidP="00A54F9C">
      <w:pPr>
        <w:pStyle w:val="Bezmezer"/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Přihláška došla dne: _____________</w:t>
      </w:r>
    </w:p>
    <w:p w14:paraId="6B8CB9E3" w14:textId="744E8C52" w:rsidR="0065638F" w:rsidRPr="00DC68D8" w:rsidRDefault="0065638F" w:rsidP="00A54F9C">
      <w:pPr>
        <w:pStyle w:val="Bezmezer"/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 xml:space="preserve">Rozhodnutí výboru dne: _____________ Výsledek: </w:t>
      </w:r>
      <w:r w:rsidR="00DC68D8">
        <w:rPr>
          <w:rFonts w:ascii="Segoe UI Emoji" w:hAnsi="Segoe UI Emoji" w:cs="Segoe UI Emoji"/>
          <w:lang w:val="cs-CZ"/>
        </w:rPr>
        <w:t xml:space="preserve">  </w:t>
      </w:r>
      <w:r w:rsidRPr="00DC68D8">
        <w:rPr>
          <w:rFonts w:ascii="Segoe UI" w:hAnsi="Segoe UI" w:cs="Segoe UI"/>
          <w:lang w:val="cs-CZ"/>
        </w:rPr>
        <w:t>Přijat</w:t>
      </w:r>
      <w:r w:rsidR="00DC68D8">
        <w:rPr>
          <w:rFonts w:ascii="Segoe UI" w:hAnsi="Segoe UI" w:cs="Segoe UI"/>
          <w:lang w:val="cs-CZ"/>
        </w:rPr>
        <w:t xml:space="preserve">  /  </w:t>
      </w:r>
      <w:r w:rsidRPr="00DC68D8">
        <w:rPr>
          <w:rFonts w:ascii="Segoe UI" w:hAnsi="Segoe UI" w:cs="Segoe UI"/>
          <w:lang w:val="cs-CZ"/>
        </w:rPr>
        <w:t>Nepřijat</w:t>
      </w:r>
    </w:p>
    <w:p w14:paraId="0EAEB07B" w14:textId="17C1CBCE" w:rsidR="0065638F" w:rsidRPr="00DC68D8" w:rsidRDefault="0065638F" w:rsidP="00A54F9C">
      <w:pPr>
        <w:pStyle w:val="Bezmezer"/>
        <w:rPr>
          <w:rFonts w:ascii="Segoe UI" w:hAnsi="Segoe UI" w:cs="Segoe UI"/>
          <w:lang w:val="cs-CZ"/>
        </w:rPr>
      </w:pPr>
      <w:r w:rsidRPr="00DC68D8">
        <w:rPr>
          <w:rFonts w:ascii="Segoe UI" w:hAnsi="Segoe UI" w:cs="Segoe UI"/>
          <w:lang w:val="cs-CZ"/>
        </w:rPr>
        <w:t>ZČP zaplacen dne: _____________ ZČP vrácen dne: _____________</w:t>
      </w:r>
    </w:p>
    <w:sectPr w:rsidR="0065638F" w:rsidRPr="00DC68D8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658ED" w14:textId="77777777" w:rsidR="0041514C" w:rsidRDefault="0041514C" w:rsidP="00960D66">
      <w:pPr>
        <w:spacing w:after="0" w:line="240" w:lineRule="auto"/>
      </w:pPr>
      <w:r>
        <w:separator/>
      </w:r>
    </w:p>
  </w:endnote>
  <w:endnote w:type="continuationSeparator" w:id="0">
    <w:p w14:paraId="260E7B61" w14:textId="77777777" w:rsidR="0041514C" w:rsidRDefault="0041514C" w:rsidP="0096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1D55E" w14:textId="77777777" w:rsidR="0041514C" w:rsidRDefault="0041514C" w:rsidP="00960D66">
      <w:pPr>
        <w:spacing w:after="0" w:line="240" w:lineRule="auto"/>
      </w:pPr>
      <w:r>
        <w:separator/>
      </w:r>
    </w:p>
  </w:footnote>
  <w:footnote w:type="continuationSeparator" w:id="0">
    <w:p w14:paraId="1A59758B" w14:textId="77777777" w:rsidR="0041514C" w:rsidRDefault="0041514C" w:rsidP="00960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34A5E" w14:textId="0DDEE244" w:rsidR="00960D66" w:rsidRDefault="00960D66">
    <w:pPr>
      <w:pStyle w:val="Zhlav"/>
    </w:pPr>
    <w:r>
      <w:rPr>
        <w:noProof/>
        <w14:ligatures w14:val="standardContextual"/>
      </w:rPr>
      <w:drawing>
        <wp:inline distT="0" distB="0" distL="0" distR="0" wp14:anchorId="2812BB7B" wp14:editId="1FC07422">
          <wp:extent cx="5486400" cy="387048"/>
          <wp:effectExtent l="0" t="0" r="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3870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FEFD6A" w14:textId="77777777" w:rsidR="00960D66" w:rsidRDefault="00960D66">
    <w:pPr>
      <w:pStyle w:val="Zhlav"/>
    </w:pPr>
  </w:p>
  <w:p w14:paraId="71EB8F76" w14:textId="77777777" w:rsidR="00960D66" w:rsidRDefault="00960D66">
    <w:pPr>
      <w:pStyle w:val="Zhlav"/>
    </w:pPr>
  </w:p>
  <w:p w14:paraId="0A148F2F" w14:textId="77777777" w:rsidR="00960D66" w:rsidRDefault="00960D6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A4B20C5"/>
    <w:multiLevelType w:val="hybridMultilevel"/>
    <w:tmpl w:val="DE44514C"/>
    <w:lvl w:ilvl="0" w:tplc="63FC38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E1755"/>
    <w:multiLevelType w:val="hybridMultilevel"/>
    <w:tmpl w:val="A0CAF7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883414">
    <w:abstractNumId w:val="8"/>
  </w:num>
  <w:num w:numId="2" w16cid:durableId="1672217226">
    <w:abstractNumId w:val="6"/>
  </w:num>
  <w:num w:numId="3" w16cid:durableId="2062051475">
    <w:abstractNumId w:val="5"/>
  </w:num>
  <w:num w:numId="4" w16cid:durableId="1535924653">
    <w:abstractNumId w:val="4"/>
  </w:num>
  <w:num w:numId="5" w16cid:durableId="1134369405">
    <w:abstractNumId w:val="7"/>
  </w:num>
  <w:num w:numId="6" w16cid:durableId="1757634317">
    <w:abstractNumId w:val="3"/>
  </w:num>
  <w:num w:numId="7" w16cid:durableId="2078741202">
    <w:abstractNumId w:val="2"/>
  </w:num>
  <w:num w:numId="8" w16cid:durableId="1995791474">
    <w:abstractNumId w:val="1"/>
  </w:num>
  <w:num w:numId="9" w16cid:durableId="1878463818">
    <w:abstractNumId w:val="0"/>
  </w:num>
  <w:num w:numId="10" w16cid:durableId="1309365351">
    <w:abstractNumId w:val="9"/>
  </w:num>
  <w:num w:numId="11" w16cid:durableId="11796561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22D6"/>
    <w:rsid w:val="001A4201"/>
    <w:rsid w:val="002762B0"/>
    <w:rsid w:val="0029639D"/>
    <w:rsid w:val="002E3D44"/>
    <w:rsid w:val="00326F90"/>
    <w:rsid w:val="0041514C"/>
    <w:rsid w:val="00573953"/>
    <w:rsid w:val="0057704C"/>
    <w:rsid w:val="0065638F"/>
    <w:rsid w:val="006B42AE"/>
    <w:rsid w:val="007A3646"/>
    <w:rsid w:val="008135A8"/>
    <w:rsid w:val="008C007E"/>
    <w:rsid w:val="00960D66"/>
    <w:rsid w:val="009C357C"/>
    <w:rsid w:val="00A332C7"/>
    <w:rsid w:val="00A54F9C"/>
    <w:rsid w:val="00AA1D8D"/>
    <w:rsid w:val="00B04F07"/>
    <w:rsid w:val="00B47730"/>
    <w:rsid w:val="00C64FFE"/>
    <w:rsid w:val="00CA418E"/>
    <w:rsid w:val="00CB0664"/>
    <w:rsid w:val="00D45BD0"/>
    <w:rsid w:val="00DC68D8"/>
    <w:rsid w:val="00EB256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760C12"/>
  <w14:defaultImageDpi w14:val="300"/>
  <w15:docId w15:val="{32C344C8-E254-4BEA-BCF2-0A4CBB5B8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Odkaznakoment">
    <w:name w:val="annotation reference"/>
    <w:basedOn w:val="Standardnpsmoodstavce"/>
    <w:uiPriority w:val="99"/>
    <w:semiHidden/>
    <w:unhideWhenUsed/>
    <w:rsid w:val="009C357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C357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C357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C357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C35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433</Words>
  <Characters>2561</Characters>
  <Application>Microsoft Office Word</Application>
  <DocSecurity>0</DocSecurity>
  <Lines>21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Blahusova Anita</cp:lastModifiedBy>
  <cp:revision>4</cp:revision>
  <dcterms:created xsi:type="dcterms:W3CDTF">2026-07-28T12:10:00Z</dcterms:created>
  <dcterms:modified xsi:type="dcterms:W3CDTF">2026-07-29T07:48:00Z</dcterms:modified>
  <cp:category/>
</cp:coreProperties>
</file>